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9057445" name="019e3b9a-4ca3-7d52-8daf-7228fb3d63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670790" name="019e3b9a-4ca3-7d52-8daf-7228fb3d639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0293997" name="019e3b9a-65af-70ea-a94d-c91a86c59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4591577" name="019e3b9a-65af-70ea-a94d-c91a86c592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Tankanstrich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1331578" name="019e3b9b-5f32-78fd-bc98-4fdf9ba7cd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2634987" name="019e3b9b-5f32-78fd-bc98-4fdf9ba7cd3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8478602" name="019e3b9b-1e55-77f3-93bb-b77168934b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69874" name="019e3b9b-1e55-77f3-93bb-b77168934b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783961" name="019e3b9c-5627-7c93-835d-400ef2a235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087364" name="019e3b9c-5627-7c93-835d-400ef2a235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9340106" name="019e3b9c-ab3e-7621-8de8-30f67e8a8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498196" name="019e3b9c-ab3e-7621-8de8-30f67e8a88e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